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236 Jazz-Funk Юніори 1 Solo Start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Дар`я Алексашина</w:t>
      </w:r>
    </w:p>
    <w:p>
      <w:pPr>
        <w:spacing w:before="0" w:after="0"/>
      </w:pPr>
      <w:r>
        <w:t>C - Шаповалова Тетяна</w:t>
      </w:r>
    </w:p>
    <w:p>
      <w:pPr>
        <w:spacing w:before="0" w:after="0"/>
      </w:pPr>
      <w:r>
        <w:t>D - Альона Міщенко</w:t>
      </w:r>
    </w:p>
    <w:p>
      <w:pPr>
        <w:spacing w:before="0" w:after="0"/>
      </w:pPr>
      <w:r>
        <w:t>E - Сидорцова Яна</w:t>
      </w:r>
    </w:p>
    <w:p>
      <w:pPr>
        <w:spacing w:before="0" w:after="0"/>
      </w:pPr>
      <w:r>
        <w:t>F - KATiA (Чернігів)</w:t>
      </w:r>
    </w:p>
    <w:p>
      <w:pPr>
        <w:spacing w:before="0" w:after="0"/>
      </w:pPr>
      <w:r>
        <w:t>G - Олена Рубан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#93 Валерія Вишнякова - 1 місце</w:t>
      </w:r>
    </w:p>
    <w:p>
      <w:pPr>
        <w:pStyle w:val="ListNumber"/>
      </w:pPr>
      <w:r>
        <w:t>#138 Крістіна Нефьодова - 1 місце</w:t>
      </w:r>
    </w:p>
    <w:p>
      <w:pPr>
        <w:pStyle w:val="ListNumber"/>
      </w:pPr>
      <w:r>
        <w:t>#43 Аліса Ткаченко - 1 місце</w:t>
      </w:r>
    </w:p>
    <w:p>
      <w:pPr>
        <w:pStyle w:val="ListNumber"/>
      </w:pPr>
      <w:r>
        <w:t>#27 Валерія Рясна - 2 місце</w:t>
      </w:r>
    </w:p>
    <w:p>
      <w:pPr>
        <w:pStyle w:val="ListNumber"/>
      </w:pPr>
      <w:r>
        <w:t>#263 Емілія Пільчук - 2 місце</w:t>
      </w:r>
    </w:p>
    <w:p>
      <w:pPr>
        <w:pStyle w:val="ListNumber"/>
      </w:pPr>
      <w:r>
        <w:t>#74 Аріна Персань - 3 місце</w:t>
      </w:r>
    </w:p>
    <w:p>
      <w:pPr>
        <w:pStyle w:val="ListNumber"/>
      </w:pPr>
      <w:r>
        <w:t>#77 Поліна Соловей - 3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93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138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43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263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74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77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